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0"/>
        <w:tblW w:w="10196" w:type="dxa"/>
        <w:tblLook w:val="04A0" w:firstRow="1" w:lastRow="0" w:firstColumn="1" w:lastColumn="0" w:noHBand="0" w:noVBand="1"/>
      </w:tblPr>
      <w:tblGrid>
        <w:gridCol w:w="2178"/>
        <w:gridCol w:w="8011"/>
        <w:gridCol w:w="7"/>
      </w:tblGrid>
      <w:tr w:rsidR="00C0532B" w14:paraId="007F619E" w14:textId="77777777" w:rsidTr="004B338A">
        <w:tc>
          <w:tcPr>
            <w:tcW w:w="10196" w:type="dxa"/>
            <w:gridSpan w:val="3"/>
          </w:tcPr>
          <w:p w14:paraId="3AC3B18E" w14:textId="3090A0D0" w:rsidR="00C0532B" w:rsidRDefault="00C0532B" w:rsidP="002A61A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br/>
              <w:t>ОБЪЯВЛЕНИЕ</w:t>
            </w:r>
          </w:p>
        </w:tc>
      </w:tr>
      <w:tr w:rsidR="00C0532B" w:rsidRPr="00FD1336" w14:paraId="52CD048F" w14:textId="77777777" w:rsidTr="004B338A">
        <w:tc>
          <w:tcPr>
            <w:tcW w:w="10196" w:type="dxa"/>
            <w:gridSpan w:val="3"/>
          </w:tcPr>
          <w:p w14:paraId="29B2FE28" w14:textId="2C06829C" w:rsidR="00C0532B" w:rsidRDefault="00791DC0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791DC0">
              <w:rPr>
                <w:rFonts w:ascii="Times New Roman" w:hAnsi="Times New Roman" w:cs="Times New Roman"/>
                <w:lang w:val="ru-RU"/>
              </w:rPr>
              <w:t xml:space="preserve">ЗАО «Кумтор Голд Компани» объявляет проведение </w:t>
            </w:r>
            <w:proofErr w:type="spellStart"/>
            <w:r w:rsidRPr="00791DC0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791DC0">
              <w:rPr>
                <w:rFonts w:ascii="Times New Roman" w:hAnsi="Times New Roman" w:cs="Times New Roman"/>
                <w:lang w:val="ru-RU"/>
              </w:rPr>
              <w:t xml:space="preserve"> отбора с последующим проведением Конкурса с ОГРАНИЧЕННЫМ УЧАСТИЕМ среди участников, включённых в реестр потенциальных поставщиков, по предмету закупки: «Продление срока действия лицензий на техническую поддержку систем информационной безопасности IBM </w:t>
            </w:r>
            <w:proofErr w:type="spellStart"/>
            <w:r w:rsidRPr="00791DC0">
              <w:rPr>
                <w:rFonts w:ascii="Times New Roman" w:hAnsi="Times New Roman" w:cs="Times New Roman"/>
                <w:lang w:val="ru-RU"/>
              </w:rPr>
              <w:t>Qradar</w:t>
            </w:r>
            <w:proofErr w:type="spellEnd"/>
            <w:r w:rsidR="00BC628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C628A">
              <w:rPr>
                <w:rFonts w:ascii="Times New Roman" w:hAnsi="Times New Roman" w:cs="Times New Roman"/>
              </w:rPr>
              <w:t>Suite</w:t>
            </w:r>
            <w:r w:rsidR="00BC628A" w:rsidRPr="00BC628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C628A">
              <w:rPr>
                <w:rFonts w:ascii="Times New Roman" w:hAnsi="Times New Roman" w:cs="Times New Roman"/>
              </w:rPr>
              <w:t>Software</w:t>
            </w:r>
            <w:r w:rsidRPr="00791DC0"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C0532B" w:rsidRPr="00FD1336" w14:paraId="0002ADAC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1E34B0BD" w14:textId="2F0681CC" w:rsidR="00C0532B" w:rsidRDefault="00C0532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Формат подачи документов</w:t>
            </w:r>
          </w:p>
        </w:tc>
        <w:tc>
          <w:tcPr>
            <w:tcW w:w="8011" w:type="dxa"/>
          </w:tcPr>
          <w:p w14:paraId="0F7EC205" w14:textId="77777777" w:rsidR="00C0532B" w:rsidRPr="00C0532B" w:rsidRDefault="00C0532B" w:rsidP="00C0532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Заявка на участие и все сопроводительные документы должны быть:</w:t>
            </w:r>
          </w:p>
          <w:p w14:paraId="0CE5F144" w14:textId="77777777" w:rsidR="00C0532B" w:rsidRPr="00C0532B" w:rsidRDefault="00C0532B" w:rsidP="00C0532B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подписаны лицом, имеющим полномочия подписывать заявку и обязательства по договору;</w:t>
            </w:r>
          </w:p>
          <w:p w14:paraId="6C658110" w14:textId="77777777" w:rsidR="00C0532B" w:rsidRPr="00C0532B" w:rsidRDefault="00C0532B" w:rsidP="00C0532B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proofErr w:type="spellStart"/>
            <w:r w:rsidRPr="00C0532B">
              <w:rPr>
                <w:rFonts w:ascii="Times New Roman" w:hAnsi="Times New Roman" w:cs="Times New Roman"/>
              </w:rPr>
              <w:t>заверены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32B">
              <w:rPr>
                <w:rFonts w:ascii="Times New Roman" w:hAnsi="Times New Roman" w:cs="Times New Roman"/>
              </w:rPr>
              <w:t>печатью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0532B">
              <w:rPr>
                <w:rFonts w:ascii="Times New Roman" w:hAnsi="Times New Roman" w:cs="Times New Roman"/>
              </w:rPr>
              <w:t>организации</w:t>
            </w:r>
            <w:proofErr w:type="spellEnd"/>
            <w:r w:rsidRPr="00C0532B">
              <w:rPr>
                <w:rFonts w:ascii="Times New Roman" w:hAnsi="Times New Roman" w:cs="Times New Roman"/>
              </w:rPr>
              <w:t>;</w:t>
            </w:r>
            <w:proofErr w:type="gramEnd"/>
          </w:p>
          <w:p w14:paraId="0D1527F8" w14:textId="77777777" w:rsidR="00C0532B" w:rsidRPr="00C0532B" w:rsidRDefault="00C0532B" w:rsidP="00C0532B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proofErr w:type="spellStart"/>
            <w:r w:rsidRPr="00C0532B">
              <w:rPr>
                <w:rFonts w:ascii="Times New Roman" w:hAnsi="Times New Roman" w:cs="Times New Roman"/>
              </w:rPr>
              <w:t>представлены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</w:t>
            </w:r>
            <w:r w:rsidRPr="00C0532B">
              <w:rPr>
                <w:rFonts w:ascii="Times New Roman" w:hAnsi="Times New Roman" w:cs="Times New Roman"/>
                <w:b/>
                <w:bCs/>
              </w:rPr>
              <w:t xml:space="preserve">в </w:t>
            </w:r>
            <w:proofErr w:type="spellStart"/>
            <w:r w:rsidRPr="00C0532B">
              <w:rPr>
                <w:rFonts w:ascii="Times New Roman" w:hAnsi="Times New Roman" w:cs="Times New Roman"/>
                <w:b/>
                <w:bCs/>
              </w:rPr>
              <w:t>формате</w:t>
            </w:r>
            <w:proofErr w:type="spellEnd"/>
            <w:r w:rsidRPr="00C0532B">
              <w:rPr>
                <w:rFonts w:ascii="Times New Roman" w:hAnsi="Times New Roman" w:cs="Times New Roman"/>
                <w:b/>
                <w:bCs/>
              </w:rPr>
              <w:t xml:space="preserve"> PDF</w:t>
            </w:r>
            <w:r w:rsidRPr="00C0532B">
              <w:rPr>
                <w:rFonts w:ascii="Times New Roman" w:hAnsi="Times New Roman" w:cs="Times New Roman"/>
              </w:rPr>
              <w:t>.</w:t>
            </w:r>
          </w:p>
          <w:p w14:paraId="666D0917" w14:textId="3C0E152E" w:rsidR="00071C58" w:rsidRDefault="00C0532B" w:rsidP="00C0532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Полномочия подписанта подтверждаются доверенностью или заверенными копиями соответствующих документов.</w:t>
            </w:r>
          </w:p>
        </w:tc>
      </w:tr>
      <w:tr w:rsidR="00446193" w:rsidRPr="00E56CFB" w14:paraId="7C1CD145" w14:textId="77777777" w:rsidTr="004B338A">
        <w:trPr>
          <w:gridAfter w:val="1"/>
          <w:wAfter w:w="7" w:type="dxa"/>
        </w:trPr>
        <w:tc>
          <w:tcPr>
            <w:tcW w:w="10189" w:type="dxa"/>
            <w:gridSpan w:val="2"/>
          </w:tcPr>
          <w:p w14:paraId="3EBD3812" w14:textId="4980E11B" w:rsidR="00446193" w:rsidRPr="008A0EE1" w:rsidRDefault="00446193" w:rsidP="00C0532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A0EE1">
              <w:rPr>
                <w:rFonts w:ascii="Times New Roman" w:hAnsi="Times New Roman" w:cs="Times New Roman"/>
                <w:b/>
                <w:bCs/>
                <w:lang w:val="ru-RU"/>
              </w:rPr>
              <w:t>ПРЕДКВАЛИФИКАЦИЯ</w:t>
            </w:r>
          </w:p>
        </w:tc>
      </w:tr>
      <w:tr w:rsidR="008A0EE1" w:rsidRPr="00FD1336" w14:paraId="7DCA39D5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740E4691" w14:textId="76B34BAE" w:rsidR="008A0EE1" w:rsidRPr="00C0532B" w:rsidRDefault="008A0EE1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 xml:space="preserve">Порядок подачи </w:t>
            </w:r>
            <w:r w:rsidR="00C35269">
              <w:rPr>
                <w:rFonts w:ascii="Times New Roman" w:hAnsi="Times New Roman" w:cs="Times New Roman"/>
                <w:lang w:val="ru-RU"/>
              </w:rPr>
              <w:t>документов к предквалификации</w:t>
            </w:r>
          </w:p>
        </w:tc>
        <w:tc>
          <w:tcPr>
            <w:tcW w:w="8011" w:type="dxa"/>
          </w:tcPr>
          <w:p w14:paraId="5598C86C" w14:textId="07A02D89" w:rsidR="00EC4287" w:rsidRPr="00C0532B" w:rsidRDefault="00C35269" w:rsidP="00EC428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EC4287" w:rsidRPr="00C0532B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DE706B">
              <w:rPr>
                <w:rFonts w:ascii="Times New Roman" w:hAnsi="Times New Roman" w:cs="Times New Roman"/>
                <w:b/>
                <w:bCs/>
                <w:lang w:val="ru-RU"/>
              </w:rPr>
              <w:t>1.</w:t>
            </w:r>
            <w:r w:rsidR="00EC4287" w:rsidRPr="00C0532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Порядок подачи </w:t>
            </w:r>
            <w:r w:rsidR="00EC4287">
              <w:rPr>
                <w:rFonts w:ascii="Times New Roman" w:hAnsi="Times New Roman" w:cs="Times New Roman"/>
                <w:b/>
                <w:bCs/>
                <w:lang w:val="ru-RU"/>
              </w:rPr>
              <w:t>документов к предквалифи</w:t>
            </w:r>
            <w:r w:rsidR="00974471">
              <w:rPr>
                <w:rFonts w:ascii="Times New Roman" w:hAnsi="Times New Roman" w:cs="Times New Roman"/>
                <w:b/>
                <w:bCs/>
                <w:lang w:val="ru-RU"/>
              </w:rPr>
              <w:t>ка</w:t>
            </w:r>
            <w:r w:rsidR="00EC4287">
              <w:rPr>
                <w:rFonts w:ascii="Times New Roman" w:hAnsi="Times New Roman" w:cs="Times New Roman"/>
                <w:b/>
                <w:bCs/>
                <w:lang w:val="ru-RU"/>
              </w:rPr>
              <w:t>ции</w:t>
            </w:r>
            <w:r w:rsidR="009744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</w:p>
          <w:p w14:paraId="5490F0B7" w14:textId="07542DAB" w:rsidR="00EC4287" w:rsidRPr="00C0532B" w:rsidRDefault="00EC4287" w:rsidP="00C3526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 xml:space="preserve">Срок действия заявки — </w:t>
            </w:r>
            <w:r w:rsidRPr="00C0532B">
              <w:rPr>
                <w:rFonts w:ascii="Times New Roman" w:hAnsi="Times New Roman" w:cs="Times New Roman"/>
                <w:b/>
                <w:bCs/>
                <w:lang w:val="ru-RU"/>
              </w:rPr>
              <w:t>не менее 60 календарных дней</w:t>
            </w:r>
            <w:r w:rsidRPr="00C0532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76F89CD" w14:textId="77777777" w:rsidR="00EC4287" w:rsidRPr="00C0532B" w:rsidRDefault="00EC4287" w:rsidP="00EC4287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proofErr w:type="spellStart"/>
            <w:r w:rsidRPr="00C0532B">
              <w:rPr>
                <w:rFonts w:ascii="Times New Roman" w:hAnsi="Times New Roman" w:cs="Times New Roman"/>
              </w:rPr>
              <w:t>Язык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32B">
              <w:rPr>
                <w:rFonts w:ascii="Times New Roman" w:hAnsi="Times New Roman" w:cs="Times New Roman"/>
              </w:rPr>
              <w:t>подачи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C0532B">
              <w:rPr>
                <w:rFonts w:ascii="Times New Roman" w:hAnsi="Times New Roman" w:cs="Times New Roman"/>
                <w:b/>
                <w:bCs/>
              </w:rPr>
              <w:t>русский</w:t>
            </w:r>
            <w:proofErr w:type="spellEnd"/>
            <w:r w:rsidRPr="00C0532B">
              <w:rPr>
                <w:rFonts w:ascii="Times New Roman" w:hAnsi="Times New Roman" w:cs="Times New Roman"/>
              </w:rPr>
              <w:t>.</w:t>
            </w:r>
          </w:p>
          <w:p w14:paraId="6D0657D5" w14:textId="27319882" w:rsidR="00EC4287" w:rsidRPr="00C0532B" w:rsidRDefault="00C35269" w:rsidP="00EC428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EC4287" w:rsidRPr="00C0532B">
              <w:rPr>
                <w:rFonts w:ascii="Times New Roman" w:hAnsi="Times New Roman" w:cs="Times New Roman"/>
                <w:b/>
                <w:bCs/>
              </w:rPr>
              <w:t xml:space="preserve">.2. </w:t>
            </w:r>
            <w:proofErr w:type="spellStart"/>
            <w:r w:rsidR="00EC4287" w:rsidRPr="00C0532B">
              <w:rPr>
                <w:rFonts w:ascii="Times New Roman" w:hAnsi="Times New Roman" w:cs="Times New Roman"/>
                <w:b/>
                <w:bCs/>
              </w:rPr>
              <w:t>Запросы</w:t>
            </w:r>
            <w:proofErr w:type="spellEnd"/>
            <w:r w:rsidR="00EC4287" w:rsidRPr="00C053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EC4287" w:rsidRPr="00C0532B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 w:rsidR="00EC4287" w:rsidRPr="00C053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EC4287" w:rsidRPr="00C0532B">
              <w:rPr>
                <w:rFonts w:ascii="Times New Roman" w:hAnsi="Times New Roman" w:cs="Times New Roman"/>
                <w:b/>
                <w:bCs/>
              </w:rPr>
              <w:t>разъяснения</w:t>
            </w:r>
            <w:proofErr w:type="spellEnd"/>
          </w:p>
          <w:p w14:paraId="7A4A81F1" w14:textId="791F084A" w:rsidR="008A0EE1" w:rsidRDefault="00EC4287" w:rsidP="00382DC3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Запросы направляются на</w:t>
            </w:r>
            <w:r w:rsidR="00D05AAF" w:rsidRPr="00D05AAF">
              <w:rPr>
                <w:lang w:val="ru-RU"/>
              </w:rPr>
              <w:t xml:space="preserve"> </w:t>
            </w:r>
            <w:r w:rsidR="00D05AAF" w:rsidRPr="00D05AAF">
              <w:rPr>
                <w:rStyle w:val="aff8"/>
                <w:b/>
                <w:bCs/>
              </w:rPr>
              <w:t>Meerim</w:t>
            </w:r>
            <w:r w:rsidR="00D05AAF" w:rsidRPr="00DA1548">
              <w:rPr>
                <w:rStyle w:val="aff8"/>
                <w:b/>
                <w:bCs/>
                <w:lang w:val="ru-RU"/>
              </w:rPr>
              <w:t>.</w:t>
            </w:r>
            <w:proofErr w:type="spellStart"/>
            <w:r w:rsidR="00D05AAF" w:rsidRPr="00D05AAF">
              <w:rPr>
                <w:rStyle w:val="aff8"/>
                <w:b/>
                <w:bCs/>
              </w:rPr>
              <w:t>toibaeva</w:t>
            </w:r>
            <w:proofErr w:type="spellEnd"/>
            <w:r w:rsidR="00D05AAF" w:rsidRPr="00DA1548">
              <w:rPr>
                <w:rStyle w:val="aff8"/>
                <w:b/>
                <w:bCs/>
                <w:lang w:val="ru-RU"/>
              </w:rPr>
              <w:t>@</w:t>
            </w:r>
            <w:proofErr w:type="spellStart"/>
            <w:r w:rsidR="00D05AAF" w:rsidRPr="00D05AAF">
              <w:rPr>
                <w:rStyle w:val="aff8"/>
                <w:b/>
                <w:bCs/>
              </w:rPr>
              <w:t>kumtor</w:t>
            </w:r>
            <w:proofErr w:type="spellEnd"/>
            <w:r w:rsidR="00D05AAF" w:rsidRPr="00DA1548">
              <w:rPr>
                <w:rStyle w:val="aff8"/>
                <w:b/>
                <w:bCs/>
                <w:lang w:val="ru-RU"/>
              </w:rPr>
              <w:t>.</w:t>
            </w:r>
            <w:r w:rsidR="00D05AAF" w:rsidRPr="00D05AAF">
              <w:rPr>
                <w:rStyle w:val="aff8"/>
                <w:b/>
                <w:bCs/>
              </w:rPr>
              <w:t>kg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C0532B">
              <w:rPr>
                <w:rFonts w:ascii="Times New Roman" w:hAnsi="Times New Roman" w:cs="Times New Roman"/>
                <w:lang w:val="ru-RU"/>
              </w:rPr>
              <w:br/>
              <w:t xml:space="preserve">Крайний срок: </w:t>
            </w:r>
            <w:r w:rsidRPr="00C0532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 15:00 часов </w:t>
            </w:r>
            <w:r w:rsidR="009F065C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DA1548" w:rsidRPr="00DA1548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6A61EC">
              <w:rPr>
                <w:rFonts w:ascii="Times New Roman" w:hAnsi="Times New Roman" w:cs="Times New Roman"/>
                <w:b/>
                <w:bCs/>
                <w:lang w:val="ru-RU"/>
              </w:rPr>
              <w:t>апреля</w:t>
            </w:r>
            <w:r w:rsidRPr="00C0532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</w:t>
            </w:r>
            <w:r w:rsidR="00382DC3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33791844" w14:textId="115D298D" w:rsidR="00C35269" w:rsidRPr="00C35269" w:rsidRDefault="00C35269" w:rsidP="00C3526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>.3. Срок и адрес подачи заявок</w:t>
            </w:r>
          </w:p>
          <w:p w14:paraId="62B61180" w14:textId="09C9FD46" w:rsidR="00C35269" w:rsidRPr="00C0532B" w:rsidRDefault="00C35269" w:rsidP="00C3526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35269">
              <w:rPr>
                <w:rFonts w:ascii="Times New Roman" w:hAnsi="Times New Roman" w:cs="Times New Roman"/>
                <w:lang w:val="ru-RU"/>
              </w:rPr>
              <w:t xml:space="preserve">Заявка направляется </w:t>
            </w:r>
            <w:proofErr w:type="spellStart"/>
            <w:r w:rsidRPr="00C35269">
              <w:rPr>
                <w:rFonts w:ascii="Times New Roman" w:hAnsi="Times New Roman" w:cs="Times New Roman"/>
                <w:lang w:val="ru-RU"/>
              </w:rPr>
              <w:t>электронно</w:t>
            </w:r>
            <w:proofErr w:type="spellEnd"/>
            <w:r w:rsidRPr="00C35269">
              <w:rPr>
                <w:rFonts w:ascii="Times New Roman" w:hAnsi="Times New Roman" w:cs="Times New Roman"/>
                <w:lang w:val="ru-RU"/>
              </w:rPr>
              <w:t xml:space="preserve"> на адрес: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6E528D">
              <w:fldChar w:fldCharType="begin"/>
            </w:r>
            <w:r w:rsidR="006E528D">
              <w:instrText>HYPERLINK</w:instrText>
            </w:r>
            <w:r w:rsidR="006E528D" w:rsidRPr="00FD1336">
              <w:rPr>
                <w:lang w:val="ru-RU"/>
              </w:rPr>
              <w:instrText xml:space="preserve"> "</w:instrText>
            </w:r>
            <w:r w:rsidR="006E528D">
              <w:instrText>mailto</w:instrText>
            </w:r>
            <w:r w:rsidR="006E528D" w:rsidRPr="00FD1336">
              <w:rPr>
                <w:lang w:val="ru-RU"/>
              </w:rPr>
              <w:instrText>:</w:instrText>
            </w:r>
            <w:r w:rsidR="006E528D">
              <w:instrText>ibm</w:instrText>
            </w:r>
            <w:r w:rsidR="006E528D" w:rsidRPr="00FD1336">
              <w:rPr>
                <w:lang w:val="ru-RU"/>
              </w:rPr>
              <w:instrText>123@</w:instrText>
            </w:r>
            <w:r w:rsidR="006E528D">
              <w:instrText>kumtor</w:instrText>
            </w:r>
            <w:r w:rsidR="006E528D" w:rsidRPr="00FD1336">
              <w:rPr>
                <w:lang w:val="ru-RU"/>
              </w:rPr>
              <w:instrText>.</w:instrText>
            </w:r>
            <w:r w:rsidR="006E528D">
              <w:instrText>kg</w:instrText>
            </w:r>
            <w:r w:rsidR="006E528D" w:rsidRPr="00FD1336">
              <w:rPr>
                <w:lang w:val="ru-RU"/>
              </w:rPr>
              <w:instrText>"</w:instrText>
            </w:r>
            <w:r w:rsidR="006E528D">
              <w:fldChar w:fldCharType="separate"/>
            </w:r>
            <w:r w:rsidR="006E528D" w:rsidRPr="00B870A9">
              <w:rPr>
                <w:rStyle w:val="aff8"/>
                <w:rFonts w:ascii="Times New Roman" w:hAnsi="Times New Roman" w:cs="Times New Roman"/>
                <w:b/>
                <w:bCs/>
              </w:rPr>
              <w:t>ibm</w:t>
            </w:r>
            <w:r w:rsidR="006E528D" w:rsidRPr="00B870A9">
              <w:rPr>
                <w:rStyle w:val="aff8"/>
                <w:rFonts w:ascii="Times New Roman" w:hAnsi="Times New Roman" w:cs="Times New Roman"/>
                <w:b/>
                <w:bCs/>
                <w:lang w:val="ru-RU"/>
              </w:rPr>
              <w:t>123@</w:t>
            </w:r>
            <w:r w:rsidR="006E528D" w:rsidRPr="00B870A9">
              <w:rPr>
                <w:rStyle w:val="aff8"/>
                <w:rFonts w:ascii="Times New Roman" w:hAnsi="Times New Roman" w:cs="Times New Roman"/>
                <w:b/>
                <w:bCs/>
              </w:rPr>
              <w:t>kumtor</w:t>
            </w:r>
            <w:r w:rsidR="006E528D" w:rsidRPr="00B870A9">
              <w:rPr>
                <w:rStyle w:val="aff8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6E528D" w:rsidRPr="00B870A9">
              <w:rPr>
                <w:rStyle w:val="aff8"/>
                <w:rFonts w:ascii="Times New Roman" w:hAnsi="Times New Roman" w:cs="Times New Roman"/>
                <w:b/>
                <w:bCs/>
              </w:rPr>
              <w:t>kg</w:t>
            </w:r>
            <w:r w:rsidR="006E528D">
              <w:fldChar w:fldCharType="end"/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br/>
            </w:r>
            <w:r w:rsidRPr="00C35269">
              <w:rPr>
                <w:rFonts w:ascii="Times New Roman" w:hAnsi="Times New Roman" w:cs="Times New Roman"/>
                <w:lang w:val="ru-RU"/>
              </w:rPr>
              <w:t>Крайний срок подачи: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14:00 часов </w:t>
            </w:r>
            <w:r w:rsidR="009E4682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DA1548" w:rsidRPr="00DA1548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6A61EC">
              <w:rPr>
                <w:rFonts w:ascii="Times New Roman" w:hAnsi="Times New Roman" w:cs="Times New Roman"/>
                <w:b/>
                <w:bCs/>
                <w:lang w:val="ru-RU"/>
              </w:rPr>
              <w:t>апреля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</w:tc>
      </w:tr>
      <w:tr w:rsidR="00DE706B" w:rsidRPr="00FD1336" w14:paraId="667F3323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0A650E80" w14:textId="7FAD7F6E" w:rsidR="00DE706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Требования к электронным файлам</w:t>
            </w:r>
          </w:p>
        </w:tc>
        <w:tc>
          <w:tcPr>
            <w:tcW w:w="8011" w:type="dxa"/>
          </w:tcPr>
          <w:p w14:paraId="3DFEA382" w14:textId="77777777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 xml:space="preserve">Максимальный размер письма: </w:t>
            </w:r>
            <w:r w:rsidRPr="00C0532B">
              <w:rPr>
                <w:rFonts w:ascii="Times New Roman" w:hAnsi="Times New Roman" w:cs="Times New Roman"/>
                <w:b/>
                <w:bCs/>
                <w:lang w:val="ru-RU"/>
              </w:rPr>
              <w:t>до 25 МБ</w:t>
            </w:r>
            <w:r w:rsidRPr="00C0532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CD39880" w14:textId="77777777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 xml:space="preserve">При превышении — делить на части и указывать: </w:t>
            </w:r>
          </w:p>
          <w:p w14:paraId="0C8E6462" w14:textId="77777777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«Квалификационные и технические предложения (название участника) — Часть 1»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0532B">
              <w:rPr>
                <w:rFonts w:ascii="Times New Roman" w:hAnsi="Times New Roman" w:cs="Times New Roman"/>
                <w:lang w:val="ru-RU"/>
              </w:rPr>
              <w:t xml:space="preserve">«… — Часть 2» и </w:t>
            </w:r>
            <w:proofErr w:type="gramStart"/>
            <w:r w:rsidRPr="00C0532B">
              <w:rPr>
                <w:rFonts w:ascii="Times New Roman" w:hAnsi="Times New Roman" w:cs="Times New Roman"/>
                <w:lang w:val="ru-RU"/>
              </w:rPr>
              <w:t>т.д.</w:t>
            </w:r>
            <w:proofErr w:type="gramEnd"/>
          </w:p>
          <w:p w14:paraId="61E9EEE8" w14:textId="033803DC" w:rsidR="00DE706B" w:rsidRDefault="00DE706B" w:rsidP="00DE706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 xml:space="preserve">Документы из облачных ссылок подавать </w:t>
            </w:r>
            <w:r w:rsidR="00BC628A" w:rsidRPr="00BC628A">
              <w:rPr>
                <w:rFonts w:ascii="Times New Roman" w:hAnsi="Times New Roman" w:cs="Times New Roman"/>
                <w:b/>
                <w:bCs/>
                <w:lang w:val="ru-RU"/>
              </w:rPr>
              <w:t>запрещено</w:t>
            </w:r>
            <w:r w:rsidRPr="00C0532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DE706B" w:rsidRPr="008A1C6F" w14:paraId="1569CA36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52199484" w14:textId="1BA5F48A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Требуемые документы к предквалификации</w:t>
            </w:r>
          </w:p>
        </w:tc>
        <w:tc>
          <w:tcPr>
            <w:tcW w:w="8011" w:type="dxa"/>
          </w:tcPr>
          <w:p w14:paraId="3ADBDD3A" w14:textId="77777777" w:rsidR="00DE706B" w:rsidRPr="00C0532B" w:rsidRDefault="00DE706B" w:rsidP="00DE706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0532B">
              <w:rPr>
                <w:rFonts w:ascii="Times New Roman" w:hAnsi="Times New Roman" w:cs="Times New Roman"/>
                <w:b/>
                <w:bCs/>
                <w:lang w:val="ru-RU"/>
              </w:rPr>
              <w:t>Тема письма: «Квалификационные документы»</w:t>
            </w:r>
          </w:p>
          <w:p w14:paraId="1FC2DE07" w14:textId="77777777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В пакет входят:</w:t>
            </w:r>
          </w:p>
          <w:p w14:paraId="11CC71DC" w14:textId="77777777" w:rsidR="00DE706B" w:rsidRPr="00C0532B" w:rsidRDefault="00DE706B" w:rsidP="00DE706B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Письмо о заинтересованности в участии.</w:t>
            </w:r>
          </w:p>
          <w:p w14:paraId="6B38CB0D" w14:textId="105A3DE6" w:rsidR="00DE706B" w:rsidRPr="0072254F" w:rsidRDefault="00DE706B" w:rsidP="00DE706B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72254F">
              <w:rPr>
                <w:rFonts w:ascii="Times New Roman" w:hAnsi="Times New Roman" w:cs="Times New Roman"/>
                <w:lang w:val="ru-RU"/>
              </w:rPr>
              <w:t>Сканированная копия свидетельства о регистрации юридического лица.</w:t>
            </w:r>
          </w:p>
          <w:p w14:paraId="7CD2B285" w14:textId="77777777" w:rsidR="00DE706B" w:rsidRPr="00C0532B" w:rsidRDefault="00DE706B" w:rsidP="00DE706B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Устав (раздел об основном виде деятельности) и решение о назначении руководителя.</w:t>
            </w:r>
          </w:p>
          <w:p w14:paraId="3A17A1CF" w14:textId="7D4461BD" w:rsidR="00DE706B" w:rsidRPr="00C0532B" w:rsidRDefault="00DE706B" w:rsidP="00DE706B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proofErr w:type="spellStart"/>
            <w:r w:rsidRPr="00C0532B">
              <w:rPr>
                <w:rFonts w:ascii="Times New Roman" w:hAnsi="Times New Roman" w:cs="Times New Roman"/>
              </w:rPr>
              <w:t>Финансовая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32B">
              <w:rPr>
                <w:rFonts w:ascii="Times New Roman" w:hAnsi="Times New Roman" w:cs="Times New Roman"/>
              </w:rPr>
              <w:t>отчётность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32B">
              <w:rPr>
                <w:rFonts w:ascii="Times New Roman" w:hAnsi="Times New Roman" w:cs="Times New Roman"/>
              </w:rPr>
              <w:t>за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</w:t>
            </w:r>
            <w:r w:rsidRPr="00C0532B">
              <w:rPr>
                <w:rFonts w:ascii="Times New Roman" w:hAnsi="Times New Roman" w:cs="Times New Roman"/>
                <w:b/>
                <w:bCs/>
              </w:rPr>
              <w:t>2022–202</w:t>
            </w:r>
            <w:r w:rsidR="00822860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Pr="00C053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0532B">
              <w:rPr>
                <w:rFonts w:ascii="Times New Roman" w:hAnsi="Times New Roman" w:cs="Times New Roman"/>
                <w:b/>
                <w:bCs/>
              </w:rPr>
              <w:t>гг</w:t>
            </w:r>
            <w:proofErr w:type="spellEnd"/>
            <w:r w:rsidRPr="00C0532B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37A76807" w14:textId="77777777" w:rsidR="00DE706B" w:rsidRPr="00C0532B" w:rsidRDefault="00DE706B" w:rsidP="00DE706B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Справка об отсутствии задолженности по налогам и страховым взносам.</w:t>
            </w:r>
          </w:p>
          <w:p w14:paraId="3A637AC6" w14:textId="58B08389" w:rsidR="00DE706B" w:rsidRPr="004E2596" w:rsidRDefault="00DE706B" w:rsidP="004E2596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Авторизационное</w:t>
            </w:r>
            <w:r w:rsidRPr="00822860">
              <w:rPr>
                <w:rFonts w:ascii="Times New Roman" w:hAnsi="Times New Roman" w:cs="Times New Roman"/>
              </w:rPr>
              <w:t xml:space="preserve"> </w:t>
            </w:r>
            <w:r w:rsidRPr="00C0532B">
              <w:rPr>
                <w:rFonts w:ascii="Times New Roman" w:hAnsi="Times New Roman" w:cs="Times New Roman"/>
                <w:lang w:val="ru-RU"/>
              </w:rPr>
              <w:t>письмо</w:t>
            </w:r>
            <w:r w:rsidRPr="00822860">
              <w:rPr>
                <w:rFonts w:ascii="Times New Roman" w:hAnsi="Times New Roman" w:cs="Times New Roman"/>
              </w:rPr>
              <w:t xml:space="preserve"> / </w:t>
            </w:r>
            <w:r w:rsidR="00822860" w:rsidRPr="00822860">
              <w:rPr>
                <w:rFonts w:ascii="Times New Roman" w:hAnsi="Times New Roman" w:cs="Times New Roman"/>
              </w:rPr>
              <w:t>MAF – manufacturer authorization form.</w:t>
            </w:r>
          </w:p>
        </w:tc>
      </w:tr>
      <w:tr w:rsidR="00DE706B" w:rsidRPr="00FD1336" w14:paraId="04F886DA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6A208495" w14:textId="0102F565" w:rsidR="00DE706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Критерии отбора предквалификации</w:t>
            </w:r>
          </w:p>
        </w:tc>
        <w:tc>
          <w:tcPr>
            <w:tcW w:w="8011" w:type="dxa"/>
          </w:tcPr>
          <w:p w14:paraId="686C2838" w14:textId="77777777" w:rsidR="00DE706B" w:rsidRPr="00770A79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770A79">
              <w:rPr>
                <w:rFonts w:ascii="Times New Roman" w:hAnsi="Times New Roman" w:cs="Times New Roman"/>
                <w:lang w:val="ru-RU"/>
              </w:rPr>
              <w:t>Прошедшим отбор признаётся предложение, которое:</w:t>
            </w:r>
          </w:p>
          <w:p w14:paraId="60229C5C" w14:textId="13126BEB" w:rsidR="00DE706B" w:rsidRPr="00770A79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С</w:t>
            </w:r>
            <w:r w:rsidRPr="00770A79">
              <w:rPr>
                <w:rFonts w:ascii="Times New Roman" w:hAnsi="Times New Roman" w:cs="Times New Roman"/>
                <w:lang w:val="ru-RU"/>
              </w:rPr>
              <w:t xml:space="preserve">оответствует квалификационным требованиям; </w:t>
            </w:r>
          </w:p>
          <w:p w14:paraId="2AD55D0D" w14:textId="73980C4E" w:rsidR="00DE706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С</w:t>
            </w:r>
            <w:r w:rsidRPr="00770A79">
              <w:rPr>
                <w:rFonts w:ascii="Times New Roman" w:hAnsi="Times New Roman" w:cs="Times New Roman"/>
                <w:lang w:val="ru-RU"/>
              </w:rPr>
              <w:t>одержит полный пакет документов;</w:t>
            </w:r>
          </w:p>
          <w:p w14:paraId="16BB0FD0" w14:textId="2D1433B3" w:rsidR="00DE706B" w:rsidRPr="00CF2DDC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Обязательное наличие </w:t>
            </w:r>
            <w:r w:rsidRPr="00C0532B">
              <w:rPr>
                <w:rFonts w:ascii="Times New Roman" w:hAnsi="Times New Roman" w:cs="Times New Roman"/>
                <w:lang w:val="ru-RU"/>
              </w:rPr>
              <w:t xml:space="preserve">Авторизационное письмо / </w:t>
            </w:r>
            <w:r w:rsidR="00CF2DDC" w:rsidRPr="00CF2DDC">
              <w:rPr>
                <w:rFonts w:ascii="Times New Roman" w:hAnsi="Times New Roman" w:cs="Times New Roman"/>
              </w:rPr>
              <w:t>MAF</w:t>
            </w:r>
            <w:r w:rsidR="00CF2DDC" w:rsidRPr="00CF2DDC">
              <w:rPr>
                <w:rFonts w:ascii="Times New Roman" w:hAnsi="Times New Roman" w:cs="Times New Roman"/>
                <w:lang w:val="ru-RU"/>
              </w:rPr>
              <w:t xml:space="preserve"> – </w:t>
            </w:r>
            <w:r w:rsidR="00CF2DDC" w:rsidRPr="00CF2DDC">
              <w:rPr>
                <w:rFonts w:ascii="Times New Roman" w:hAnsi="Times New Roman" w:cs="Times New Roman"/>
              </w:rPr>
              <w:t>manufacturer</w:t>
            </w:r>
            <w:r w:rsidR="00CF2DDC" w:rsidRPr="00CF2D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F2DDC" w:rsidRPr="00CF2DDC">
              <w:rPr>
                <w:rFonts w:ascii="Times New Roman" w:hAnsi="Times New Roman" w:cs="Times New Roman"/>
              </w:rPr>
              <w:t>authorization</w:t>
            </w:r>
            <w:r w:rsidR="00CF2DDC" w:rsidRPr="00CF2D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F2DDC" w:rsidRPr="00CF2DDC">
              <w:rPr>
                <w:rFonts w:ascii="Times New Roman" w:hAnsi="Times New Roman" w:cs="Times New Roman"/>
              </w:rPr>
              <w:t>form</w:t>
            </w:r>
            <w:r w:rsidR="00CF2DDC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486E743" w14:textId="77777777" w:rsidR="008857B7" w:rsidRDefault="008857B7" w:rsidP="008857B7">
            <w:pPr>
              <w:rPr>
                <w:rFonts w:ascii="Times New Roman" w:hAnsi="Times New Roman" w:cs="Times New Roman"/>
                <w:lang w:val="ru-RU"/>
              </w:rPr>
            </w:pPr>
            <w:r w:rsidRPr="008857B7">
              <w:rPr>
                <w:rFonts w:ascii="Times New Roman" w:hAnsi="Times New Roman" w:cs="Times New Roman"/>
                <w:lang w:val="ru-RU"/>
              </w:rPr>
              <w:t>По итогам оценки принимается решение о включении участника в реестр потенциальных участников, которые будут приглашены к участию в ограниченном отборе.</w:t>
            </w:r>
          </w:p>
          <w:p w14:paraId="7C8B3EE3" w14:textId="311E5A9C" w:rsidR="008857B7" w:rsidRPr="008857B7" w:rsidRDefault="008857B7" w:rsidP="008857B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57B7">
              <w:rPr>
                <w:rFonts w:ascii="Times New Roman" w:hAnsi="Times New Roman" w:cs="Times New Roman"/>
                <w:b/>
                <w:bCs/>
                <w:lang w:val="ru-RU"/>
              </w:rPr>
              <w:t>Участникам, успешно прошедшим предквалификацию, будет направлено подробное техническое задание на выполнение работ.</w:t>
            </w:r>
          </w:p>
        </w:tc>
      </w:tr>
      <w:tr w:rsidR="00DE706B" w:rsidRPr="00FD1336" w14:paraId="34C9923A" w14:textId="77777777" w:rsidTr="00AB3BCA">
        <w:trPr>
          <w:gridAfter w:val="1"/>
          <w:wAfter w:w="7" w:type="dxa"/>
        </w:trPr>
        <w:tc>
          <w:tcPr>
            <w:tcW w:w="10189" w:type="dxa"/>
            <w:gridSpan w:val="2"/>
          </w:tcPr>
          <w:p w14:paraId="269B744E" w14:textId="00A4C4F0" w:rsidR="00DE706B" w:rsidRPr="00060EE6" w:rsidRDefault="00DE706B" w:rsidP="001D4886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60EE6">
              <w:rPr>
                <w:rFonts w:ascii="Times New Roman" w:hAnsi="Times New Roman" w:cs="Times New Roman"/>
                <w:b/>
                <w:bCs/>
                <w:lang w:val="ru-RU"/>
              </w:rPr>
              <w:t>ОГРАНИЧЕННЫЙ МЕТОД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DE706B">
              <w:rPr>
                <w:rFonts w:ascii="Times New Roman" w:hAnsi="Times New Roman" w:cs="Times New Roman"/>
                <w:i/>
                <w:iCs/>
                <w:lang w:val="ru-RU"/>
              </w:rPr>
              <w:t>(Этап 2 — только среди прошедших предквалификацию)</w:t>
            </w:r>
          </w:p>
        </w:tc>
      </w:tr>
      <w:tr w:rsidR="00DE706B" w:rsidRPr="00FD1336" w14:paraId="1A09A9BC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191BF51C" w14:textId="1AE11603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lastRenderedPageBreak/>
              <w:t>Порядок подачи конкурсных предложений</w:t>
            </w:r>
          </w:p>
        </w:tc>
        <w:tc>
          <w:tcPr>
            <w:tcW w:w="8011" w:type="dxa"/>
          </w:tcPr>
          <w:p w14:paraId="6CD9D644" w14:textId="77777777" w:rsidR="001D4886" w:rsidRPr="001D4886" w:rsidRDefault="001D4886" w:rsidP="001D4886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D4886">
              <w:rPr>
                <w:rFonts w:ascii="Times New Roman" w:hAnsi="Times New Roman" w:cs="Times New Roman"/>
                <w:b/>
                <w:bCs/>
                <w:lang w:val="ru-RU"/>
              </w:rPr>
              <w:t>Требования к заявке</w:t>
            </w:r>
          </w:p>
          <w:p w14:paraId="55DD41F5" w14:textId="77777777" w:rsidR="001D4886" w:rsidRPr="001D4886" w:rsidRDefault="001D4886" w:rsidP="001D4886">
            <w:pPr>
              <w:rPr>
                <w:rFonts w:ascii="Times New Roman" w:hAnsi="Times New Roman" w:cs="Times New Roman"/>
                <w:lang w:val="ru-RU"/>
              </w:rPr>
            </w:pPr>
            <w:r w:rsidRPr="001D4886">
              <w:rPr>
                <w:rFonts w:ascii="Times New Roman" w:hAnsi="Times New Roman" w:cs="Times New Roman"/>
                <w:lang w:val="ru-RU"/>
              </w:rPr>
              <w:t>Заявка подается с гарантийным обеспечением конкурсной заявки (в форме декларации).</w:t>
            </w:r>
          </w:p>
          <w:p w14:paraId="24384154" w14:textId="77777777" w:rsidR="001D4886" w:rsidRPr="001D4886" w:rsidRDefault="001D4886" w:rsidP="001D4886">
            <w:pPr>
              <w:rPr>
                <w:rFonts w:ascii="Times New Roman" w:hAnsi="Times New Roman" w:cs="Times New Roman"/>
                <w:lang w:val="ru-RU"/>
              </w:rPr>
            </w:pPr>
            <w:r w:rsidRPr="001D4886">
              <w:rPr>
                <w:rFonts w:ascii="Times New Roman" w:hAnsi="Times New Roman" w:cs="Times New Roman"/>
                <w:lang w:val="ru-RU"/>
              </w:rPr>
              <w:t>Срок действия заявки — не менее 60 календарных дней.</w:t>
            </w:r>
          </w:p>
          <w:p w14:paraId="3085DCF4" w14:textId="77777777" w:rsidR="001D4886" w:rsidRPr="001D4886" w:rsidRDefault="001D4886" w:rsidP="001D4886">
            <w:pPr>
              <w:rPr>
                <w:rFonts w:ascii="Times New Roman" w:hAnsi="Times New Roman" w:cs="Times New Roman"/>
                <w:lang w:val="ru-RU"/>
              </w:rPr>
            </w:pPr>
            <w:r w:rsidRPr="001D4886">
              <w:rPr>
                <w:rFonts w:ascii="Times New Roman" w:hAnsi="Times New Roman" w:cs="Times New Roman"/>
                <w:lang w:val="ru-RU"/>
              </w:rPr>
              <w:t>Язык подачи — русский.</w:t>
            </w:r>
          </w:p>
          <w:p w14:paraId="4DB5E1C4" w14:textId="4997FC6D" w:rsidR="00DE706B" w:rsidRPr="00C35269" w:rsidRDefault="00DE706B" w:rsidP="001D4886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>Запросы на разъяснения</w:t>
            </w:r>
          </w:p>
          <w:p w14:paraId="55A2FEE2" w14:textId="5BAF0450" w:rsidR="00DE706B" w:rsidRPr="00C35269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35269">
              <w:rPr>
                <w:rFonts w:ascii="Times New Roman" w:hAnsi="Times New Roman" w:cs="Times New Roman"/>
                <w:lang w:val="ru-RU"/>
              </w:rPr>
              <w:t xml:space="preserve">Запросы направляются на: </w:t>
            </w:r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</w:rPr>
              <w:t>Meerim</w:t>
            </w:r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  <w:lang w:val="ru-RU"/>
              </w:rPr>
              <w:t>.</w:t>
            </w:r>
            <w:proofErr w:type="spellStart"/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</w:rPr>
              <w:t>toibaeva</w:t>
            </w:r>
            <w:proofErr w:type="spellEnd"/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  <w:lang w:val="ru-RU"/>
              </w:rPr>
              <w:t>@</w:t>
            </w:r>
            <w:proofErr w:type="spellStart"/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</w:rPr>
              <w:t>kg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C35269">
              <w:rPr>
                <w:rFonts w:ascii="Times New Roman" w:hAnsi="Times New Roman" w:cs="Times New Roman"/>
                <w:lang w:val="ru-RU"/>
              </w:rPr>
              <w:br/>
              <w:t xml:space="preserve">Крайний срок: 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 15:00 часов </w:t>
            </w:r>
            <w:r w:rsidR="005B0214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="00B62BB4" w:rsidRPr="00B62BB4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5B0214">
              <w:rPr>
                <w:rFonts w:ascii="Times New Roman" w:hAnsi="Times New Roman" w:cs="Times New Roman"/>
                <w:b/>
                <w:bCs/>
                <w:lang w:val="ru-RU"/>
              </w:rPr>
              <w:t>мая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</w:t>
            </w:r>
            <w:r w:rsidRPr="00C35269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5269">
              <w:rPr>
                <w:rFonts w:ascii="Times New Roman" w:hAnsi="Times New Roman" w:cs="Times New Roman"/>
                <w:lang w:val="ru-RU"/>
              </w:rPr>
              <w:t xml:space="preserve">но 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>не позднее чем за 3 рабочих дня</w:t>
            </w:r>
            <w:r w:rsidRPr="00C35269">
              <w:rPr>
                <w:rFonts w:ascii="Times New Roman" w:hAnsi="Times New Roman" w:cs="Times New Roman"/>
                <w:lang w:val="ru-RU"/>
              </w:rPr>
              <w:t xml:space="preserve"> до истечения срока подачи заявок.</w:t>
            </w:r>
          </w:p>
          <w:p w14:paraId="69190668" w14:textId="50031120" w:rsidR="00DE706B" w:rsidRPr="00533F69" w:rsidRDefault="00DE706B" w:rsidP="00DE706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>Срок и адрес подачи</w:t>
            </w:r>
          </w:p>
          <w:p w14:paraId="6096F389" w14:textId="2CD8EBCB" w:rsidR="00DE706B" w:rsidRPr="00C35269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35269">
              <w:rPr>
                <w:rFonts w:ascii="Times New Roman" w:hAnsi="Times New Roman" w:cs="Times New Roman"/>
                <w:lang w:val="ru-RU"/>
              </w:rPr>
              <w:t xml:space="preserve">Заявка направляется </w:t>
            </w:r>
            <w:proofErr w:type="spellStart"/>
            <w:r w:rsidRPr="00C35269">
              <w:rPr>
                <w:rFonts w:ascii="Times New Roman" w:hAnsi="Times New Roman" w:cs="Times New Roman"/>
                <w:lang w:val="ru-RU"/>
              </w:rPr>
              <w:t>электронно</w:t>
            </w:r>
            <w:proofErr w:type="spellEnd"/>
            <w:r w:rsidRPr="00C35269">
              <w:rPr>
                <w:rFonts w:ascii="Times New Roman" w:hAnsi="Times New Roman" w:cs="Times New Roman"/>
                <w:lang w:val="ru-RU"/>
              </w:rPr>
              <w:t xml:space="preserve"> на адрес: </w:t>
            </w:r>
            <w:r w:rsidR="0055421E">
              <w:fldChar w:fldCharType="begin"/>
            </w:r>
            <w:r w:rsidR="0055421E">
              <w:instrText>HYPERLINK</w:instrText>
            </w:r>
            <w:r w:rsidR="0055421E" w:rsidRPr="00FD1336">
              <w:rPr>
                <w:lang w:val="ru-RU"/>
              </w:rPr>
              <w:instrText xml:space="preserve"> "</w:instrText>
            </w:r>
            <w:r w:rsidR="0055421E">
              <w:instrText>mailto</w:instrText>
            </w:r>
            <w:r w:rsidR="0055421E" w:rsidRPr="00FD1336">
              <w:rPr>
                <w:lang w:val="ru-RU"/>
              </w:rPr>
              <w:instrText>:</w:instrText>
            </w:r>
            <w:r w:rsidR="0055421E">
              <w:instrText>ibm</w:instrText>
            </w:r>
            <w:r w:rsidR="0055421E" w:rsidRPr="00FD1336">
              <w:rPr>
                <w:lang w:val="ru-RU"/>
              </w:rPr>
              <w:instrText>123@</w:instrText>
            </w:r>
            <w:r w:rsidR="0055421E">
              <w:instrText>kumtor</w:instrText>
            </w:r>
            <w:r w:rsidR="0055421E" w:rsidRPr="00FD1336">
              <w:rPr>
                <w:lang w:val="ru-RU"/>
              </w:rPr>
              <w:instrText>.</w:instrText>
            </w:r>
            <w:r w:rsidR="0055421E">
              <w:instrText>kg</w:instrText>
            </w:r>
            <w:r w:rsidR="0055421E" w:rsidRPr="00FD1336">
              <w:rPr>
                <w:lang w:val="ru-RU"/>
              </w:rPr>
              <w:instrText>"</w:instrText>
            </w:r>
            <w:r w:rsidR="0055421E">
              <w:fldChar w:fldCharType="separate"/>
            </w:r>
            <w:r w:rsidR="0055421E" w:rsidRPr="00B870A9">
              <w:rPr>
                <w:rStyle w:val="aff8"/>
                <w:rFonts w:ascii="Times New Roman" w:hAnsi="Times New Roman" w:cs="Times New Roman"/>
                <w:b/>
                <w:bCs/>
              </w:rPr>
              <w:t>ibm</w:t>
            </w:r>
            <w:r w:rsidR="0055421E" w:rsidRPr="00B870A9">
              <w:rPr>
                <w:rStyle w:val="aff8"/>
                <w:rFonts w:ascii="Times New Roman" w:hAnsi="Times New Roman" w:cs="Times New Roman"/>
                <w:b/>
                <w:bCs/>
                <w:lang w:val="ru-RU"/>
              </w:rPr>
              <w:t>123@</w:t>
            </w:r>
            <w:r w:rsidR="0055421E" w:rsidRPr="00B870A9">
              <w:rPr>
                <w:rStyle w:val="aff8"/>
                <w:rFonts w:ascii="Times New Roman" w:hAnsi="Times New Roman" w:cs="Times New Roman"/>
                <w:b/>
                <w:bCs/>
              </w:rPr>
              <w:t>kumtor</w:t>
            </w:r>
            <w:r w:rsidR="0055421E" w:rsidRPr="00B870A9">
              <w:rPr>
                <w:rStyle w:val="aff8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55421E" w:rsidRPr="00B870A9">
              <w:rPr>
                <w:rStyle w:val="aff8"/>
                <w:rFonts w:ascii="Times New Roman" w:hAnsi="Times New Roman" w:cs="Times New Roman"/>
                <w:b/>
                <w:bCs/>
              </w:rPr>
              <w:t>kg</w:t>
            </w:r>
            <w:r w:rsidR="0055421E">
              <w:fldChar w:fldCharType="end"/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C35269">
              <w:rPr>
                <w:rFonts w:ascii="Times New Roman" w:hAnsi="Times New Roman" w:cs="Times New Roman"/>
                <w:lang w:val="ru-RU"/>
              </w:rPr>
              <w:br/>
              <w:t xml:space="preserve">Крайний срок подачи: 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 14:00 часов </w:t>
            </w:r>
            <w:r w:rsidR="00DA1548" w:rsidRPr="00DA154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11 </w:t>
            </w:r>
            <w:r w:rsidR="00DA154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мая </w:t>
            </w:r>
            <w:r w:rsidRPr="00C35269">
              <w:rPr>
                <w:rFonts w:ascii="Times New Roman" w:hAnsi="Times New Roman" w:cs="Times New Roman"/>
                <w:b/>
                <w:bCs/>
                <w:lang w:val="ru-RU"/>
              </w:rPr>
              <w:t>2026 года</w:t>
            </w:r>
            <w:r w:rsidRPr="00C35269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E706B" w:rsidRPr="00FD1336" w14:paraId="349B0AE9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00171D32" w14:textId="13DF7773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Требования к электронным файлам</w:t>
            </w:r>
          </w:p>
        </w:tc>
        <w:tc>
          <w:tcPr>
            <w:tcW w:w="8011" w:type="dxa"/>
          </w:tcPr>
          <w:p w14:paraId="2B793EC1" w14:textId="77777777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 xml:space="preserve">Максимальный размер письма: </w:t>
            </w:r>
            <w:r w:rsidRPr="00C0532B">
              <w:rPr>
                <w:rFonts w:ascii="Times New Roman" w:hAnsi="Times New Roman" w:cs="Times New Roman"/>
                <w:b/>
                <w:bCs/>
                <w:lang w:val="ru-RU"/>
              </w:rPr>
              <w:t>до 25 МБ</w:t>
            </w:r>
            <w:r w:rsidRPr="00C0532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5692AE8" w14:textId="77777777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 xml:space="preserve">При превышении — делить на части и указывать: </w:t>
            </w:r>
          </w:p>
          <w:p w14:paraId="0E9FFA59" w14:textId="77777777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«Квалификационные и технические предложения (название участника) — Часть 1»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0532B">
              <w:rPr>
                <w:rFonts w:ascii="Times New Roman" w:hAnsi="Times New Roman" w:cs="Times New Roman"/>
                <w:lang w:val="ru-RU"/>
              </w:rPr>
              <w:t xml:space="preserve">«… — Часть 2» и </w:t>
            </w:r>
            <w:proofErr w:type="gramStart"/>
            <w:r w:rsidRPr="00C0532B">
              <w:rPr>
                <w:rFonts w:ascii="Times New Roman" w:hAnsi="Times New Roman" w:cs="Times New Roman"/>
                <w:lang w:val="ru-RU"/>
              </w:rPr>
              <w:t>т.д.</w:t>
            </w:r>
            <w:proofErr w:type="gramEnd"/>
          </w:p>
          <w:p w14:paraId="11C7AF41" w14:textId="47F30C6D" w:rsidR="00DE706B" w:rsidRPr="00843387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 xml:space="preserve">Документы из облачных ссылок подавать </w:t>
            </w:r>
            <w:r w:rsidRPr="00C0532B">
              <w:rPr>
                <w:rFonts w:ascii="Times New Roman" w:hAnsi="Times New Roman" w:cs="Times New Roman"/>
                <w:b/>
                <w:bCs/>
                <w:lang w:val="ru-RU"/>
              </w:rPr>
              <w:t>не рекомендуется</w:t>
            </w:r>
            <w:r w:rsidRPr="00C0532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DE706B" w:rsidRPr="00FD1336" w14:paraId="41263C77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01CD4BB2" w14:textId="7FCE3F7F" w:rsidR="00DE706B" w:rsidRPr="001D4886" w:rsidRDefault="001D4886" w:rsidP="00DE706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Финансовое предложение (ценовой пакет)</w:t>
            </w:r>
          </w:p>
        </w:tc>
        <w:tc>
          <w:tcPr>
            <w:tcW w:w="8011" w:type="dxa"/>
          </w:tcPr>
          <w:p w14:paraId="3ADE071A" w14:textId="77777777" w:rsidR="00DE706B" w:rsidRPr="00C0532B" w:rsidRDefault="00DE706B" w:rsidP="00DE706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0532B">
              <w:rPr>
                <w:rFonts w:ascii="Times New Roman" w:hAnsi="Times New Roman" w:cs="Times New Roman"/>
                <w:b/>
                <w:bCs/>
                <w:lang w:val="ru-RU"/>
              </w:rPr>
              <w:t>Тема письма: «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Ценовое предложение»</w:t>
            </w:r>
          </w:p>
          <w:p w14:paraId="25197E4D" w14:textId="25F4FEAB" w:rsidR="00DE706B" w:rsidRPr="00843387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84338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43387">
              <w:rPr>
                <w:rFonts w:ascii="Times New Roman" w:hAnsi="Times New Roman" w:cs="Times New Roman"/>
                <w:lang w:val="ru-RU"/>
              </w:rPr>
              <w:t xml:space="preserve">Содержимое письма должно быть </w:t>
            </w:r>
            <w:r w:rsidRPr="00843387">
              <w:rPr>
                <w:rFonts w:ascii="Times New Roman" w:hAnsi="Times New Roman" w:cs="Times New Roman"/>
                <w:b/>
                <w:bCs/>
                <w:lang w:val="ru-RU"/>
              </w:rPr>
              <w:t>зашифровано паролем</w:t>
            </w:r>
            <w:r w:rsidRPr="00843387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E0F1581" w14:textId="10DC589E" w:rsidR="00DE706B" w:rsidRPr="00843387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- </w:t>
            </w:r>
            <w:r w:rsidRPr="00843387">
              <w:rPr>
                <w:rFonts w:ascii="Times New Roman" w:hAnsi="Times New Roman" w:cs="Times New Roman"/>
                <w:b/>
                <w:bCs/>
                <w:lang w:val="ru-RU"/>
              </w:rPr>
              <w:t>Пароль предоставляется по телефону</w:t>
            </w:r>
            <w:r w:rsidRPr="00843387">
              <w:rPr>
                <w:rFonts w:ascii="Times New Roman" w:hAnsi="Times New Roman" w:cs="Times New Roman"/>
                <w:lang w:val="ru-RU"/>
              </w:rPr>
              <w:t xml:space="preserve"> ответственному сотруднику закупающей организации </w:t>
            </w:r>
            <w:r w:rsidRPr="00843387">
              <w:rPr>
                <w:rFonts w:ascii="Times New Roman" w:hAnsi="Times New Roman" w:cs="Times New Roman"/>
                <w:b/>
                <w:bCs/>
                <w:lang w:val="ru-RU"/>
              </w:rPr>
              <w:t>только после запроса</w:t>
            </w:r>
            <w:r w:rsidRPr="00843387">
              <w:rPr>
                <w:rFonts w:ascii="Times New Roman" w:hAnsi="Times New Roman" w:cs="Times New Roman"/>
                <w:lang w:val="ru-RU"/>
              </w:rPr>
              <w:t>, направленного участнику.</w:t>
            </w:r>
          </w:p>
          <w:p w14:paraId="53B00DC0" w14:textId="77777777" w:rsidR="001D4886" w:rsidRDefault="001D4886" w:rsidP="00DE706B">
            <w:pPr>
              <w:rPr>
                <w:rFonts w:ascii="Times New Roman" w:hAnsi="Times New Roman" w:cs="Times New Roman"/>
                <w:lang w:val="ru-RU"/>
              </w:rPr>
            </w:pPr>
          </w:p>
          <w:p w14:paraId="678CEAD7" w14:textId="240C6375" w:rsidR="00DE706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843387">
              <w:rPr>
                <w:rFonts w:ascii="Times New Roman" w:hAnsi="Times New Roman" w:cs="Times New Roman"/>
                <w:lang w:val="ru-RU"/>
              </w:rPr>
              <w:t>Состав финансового пакета (ценового предложения)</w:t>
            </w:r>
          </w:p>
          <w:p w14:paraId="276F1010" w14:textId="77777777" w:rsidR="00DE706B" w:rsidRPr="00843387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843387">
              <w:rPr>
                <w:rFonts w:ascii="Times New Roman" w:hAnsi="Times New Roman" w:cs="Times New Roman"/>
                <w:lang w:val="ru-RU"/>
              </w:rPr>
              <w:t>Участник предоставляет следующие документы:</w:t>
            </w:r>
          </w:p>
          <w:p w14:paraId="6AC7F5F3" w14:textId="5AC2B02F" w:rsidR="00DE706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843387">
              <w:rPr>
                <w:rFonts w:ascii="Times New Roman" w:hAnsi="Times New Roman" w:cs="Times New Roman"/>
                <w:b/>
                <w:bCs/>
                <w:lang w:val="ru-RU"/>
              </w:rPr>
              <w:t>Ценовое (коммерческое) предложение</w:t>
            </w:r>
            <w:r w:rsidRPr="00843387">
              <w:rPr>
                <w:rFonts w:ascii="Times New Roman" w:hAnsi="Times New Roman" w:cs="Times New Roman"/>
                <w:lang w:val="ru-RU"/>
              </w:rPr>
              <w:t xml:space="preserve"> на официальном бланке компании;</w:t>
            </w:r>
          </w:p>
          <w:p w14:paraId="78F357C4" w14:textId="5CA5DC73" w:rsidR="00533F69" w:rsidRPr="00317B67" w:rsidRDefault="00533F69" w:rsidP="00DE706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317B67">
              <w:rPr>
                <w:rFonts w:ascii="Times New Roman" w:hAnsi="Times New Roman" w:cs="Times New Roman"/>
                <w:b/>
                <w:bCs/>
                <w:lang w:val="ru-RU"/>
              </w:rPr>
              <w:t>- Срок действия Ценового (коммерческого) предложения</w:t>
            </w:r>
            <w:r w:rsidR="00317B67" w:rsidRPr="00317B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не менее 60 календарных дней;</w:t>
            </w:r>
          </w:p>
          <w:p w14:paraId="143357B4" w14:textId="35F97091" w:rsidR="00DE706B" w:rsidRPr="00843387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843387">
              <w:rPr>
                <w:rFonts w:ascii="Times New Roman" w:hAnsi="Times New Roman" w:cs="Times New Roman"/>
                <w:b/>
                <w:bCs/>
                <w:lang w:val="ru-RU"/>
              </w:rPr>
              <w:t>Сроки выполнения работ</w:t>
            </w:r>
            <w:r w:rsidRPr="0084338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0B84193" w14:textId="2F03A6B7" w:rsidR="00DE706B" w:rsidRPr="00843387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843387">
              <w:rPr>
                <w:rFonts w:ascii="Times New Roman" w:hAnsi="Times New Roman" w:cs="Times New Roman"/>
                <w:b/>
                <w:bCs/>
                <w:lang w:val="ru-RU"/>
              </w:rPr>
              <w:t>Условия оплаты</w:t>
            </w:r>
            <w:r w:rsidRPr="0084338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F8A8FD7" w14:textId="77777777" w:rsidR="00DE706B" w:rsidRPr="00843387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843387">
              <w:rPr>
                <w:rFonts w:ascii="Times New Roman" w:hAnsi="Times New Roman" w:cs="Times New Roman"/>
                <w:lang w:val="ru-RU"/>
              </w:rPr>
              <w:t>Стоимость должна включать:</w:t>
            </w:r>
          </w:p>
          <w:p w14:paraId="31BD2EAE" w14:textId="77777777" w:rsidR="00DE706B" w:rsidRPr="00C0532B" w:rsidRDefault="00DE706B" w:rsidP="00DE706B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все налоги, сборы и пошлины;</w:t>
            </w:r>
          </w:p>
          <w:p w14:paraId="41B4A18D" w14:textId="77777777" w:rsidR="00DE706B" w:rsidRPr="00C0532B" w:rsidRDefault="00DE706B" w:rsidP="00DE706B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обязательные платежи по законодательству КР;</w:t>
            </w:r>
          </w:p>
          <w:p w14:paraId="3BDDA596" w14:textId="1C197D28" w:rsidR="00DE706B" w:rsidRPr="002A49D7" w:rsidRDefault="00DE706B" w:rsidP="00DE706B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стоимость обслуживания и сопутствующих услуг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0532B">
              <w:rPr>
                <w:rFonts w:ascii="Times New Roman" w:hAnsi="Times New Roman" w:cs="Times New Roman"/>
                <w:lang w:val="ru-RU"/>
              </w:rPr>
              <w:t>все расходы, связанные с исполнением договора.</w:t>
            </w:r>
          </w:p>
        </w:tc>
      </w:tr>
      <w:tr w:rsidR="00DE706B" w:rsidRPr="00FD1336" w14:paraId="65374774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771609E1" w14:textId="72834942" w:rsidR="00DE706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Критерии оценки</w:t>
            </w:r>
          </w:p>
        </w:tc>
        <w:tc>
          <w:tcPr>
            <w:tcW w:w="8011" w:type="dxa"/>
          </w:tcPr>
          <w:p w14:paraId="1E2F3447" w14:textId="77777777" w:rsidR="008857B7" w:rsidRPr="008857B7" w:rsidRDefault="008857B7" w:rsidP="008857B7">
            <w:pPr>
              <w:rPr>
                <w:rFonts w:ascii="Times New Roman" w:hAnsi="Times New Roman" w:cs="Times New Roman"/>
                <w:lang w:val="ru-RU"/>
              </w:rPr>
            </w:pPr>
            <w:r w:rsidRPr="008857B7">
              <w:rPr>
                <w:rFonts w:ascii="Times New Roman" w:hAnsi="Times New Roman" w:cs="Times New Roman"/>
                <w:lang w:val="ru-RU"/>
              </w:rPr>
              <w:t>Победителем ограниченного отбора признаётся предложение, которое:</w:t>
            </w:r>
          </w:p>
          <w:p w14:paraId="13F54935" w14:textId="2EAB8823" w:rsidR="008857B7" w:rsidRPr="008857B7" w:rsidRDefault="008857B7" w:rsidP="008857B7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lang w:val="ru-RU"/>
              </w:rPr>
            </w:pPr>
            <w:r w:rsidRPr="008857B7">
              <w:rPr>
                <w:rFonts w:ascii="Times New Roman" w:hAnsi="Times New Roman" w:cs="Times New Roman"/>
                <w:lang w:val="ru-RU"/>
              </w:rPr>
              <w:t>соответствует всем</w:t>
            </w:r>
            <w:r>
              <w:rPr>
                <w:rFonts w:ascii="Times New Roman" w:hAnsi="Times New Roman" w:cs="Times New Roman"/>
                <w:lang w:val="ru-RU"/>
              </w:rPr>
              <w:t xml:space="preserve"> требованиям технического задания</w:t>
            </w:r>
            <w:r w:rsidRPr="008857B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EC5F6B7" w14:textId="77777777" w:rsidR="008857B7" w:rsidRPr="008857B7" w:rsidRDefault="008857B7" w:rsidP="008857B7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proofErr w:type="spellStart"/>
            <w:r w:rsidRPr="008857B7">
              <w:rPr>
                <w:rFonts w:ascii="Times New Roman" w:hAnsi="Times New Roman" w:cs="Times New Roman"/>
                <w:b/>
                <w:bCs/>
              </w:rPr>
              <w:t>предлагает</w:t>
            </w:r>
            <w:proofErr w:type="spellEnd"/>
            <w:r w:rsidRPr="008857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857B7">
              <w:rPr>
                <w:rFonts w:ascii="Times New Roman" w:hAnsi="Times New Roman" w:cs="Times New Roman"/>
                <w:b/>
                <w:bCs/>
              </w:rPr>
              <w:t>наименьшее</w:t>
            </w:r>
            <w:proofErr w:type="spellEnd"/>
            <w:r w:rsidRPr="008857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857B7">
              <w:rPr>
                <w:rFonts w:ascii="Times New Roman" w:hAnsi="Times New Roman" w:cs="Times New Roman"/>
                <w:b/>
                <w:bCs/>
              </w:rPr>
              <w:t>ценовое</w:t>
            </w:r>
            <w:proofErr w:type="spellEnd"/>
            <w:r w:rsidRPr="008857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8857B7">
              <w:rPr>
                <w:rFonts w:ascii="Times New Roman" w:hAnsi="Times New Roman" w:cs="Times New Roman"/>
                <w:b/>
                <w:bCs/>
              </w:rPr>
              <w:t>предложение</w:t>
            </w:r>
            <w:proofErr w:type="spellEnd"/>
            <w:r w:rsidRPr="008857B7">
              <w:rPr>
                <w:rFonts w:ascii="Times New Roman" w:hAnsi="Times New Roman" w:cs="Times New Roman"/>
              </w:rPr>
              <w:t>;</w:t>
            </w:r>
            <w:proofErr w:type="gramEnd"/>
          </w:p>
          <w:p w14:paraId="4B9691A9" w14:textId="77777777" w:rsidR="008857B7" w:rsidRPr="008857B7" w:rsidRDefault="008857B7" w:rsidP="008857B7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lang w:val="ru-RU"/>
              </w:rPr>
            </w:pPr>
            <w:r w:rsidRPr="008857B7">
              <w:rPr>
                <w:rFonts w:ascii="Times New Roman" w:hAnsi="Times New Roman" w:cs="Times New Roman"/>
                <w:lang w:val="ru-RU"/>
              </w:rPr>
              <w:t>не нарушает требований к структуре, срокам, формату подачи.</w:t>
            </w:r>
          </w:p>
          <w:p w14:paraId="2385F5E6" w14:textId="68B16B3A" w:rsidR="00DE706B" w:rsidRDefault="008857B7" w:rsidP="008857B7">
            <w:pPr>
              <w:rPr>
                <w:rFonts w:ascii="Times New Roman" w:hAnsi="Times New Roman" w:cs="Times New Roman"/>
                <w:lang w:val="ru-RU"/>
              </w:rPr>
            </w:pPr>
            <w:r w:rsidRPr="008857B7">
              <w:rPr>
                <w:rFonts w:ascii="Times New Roman" w:hAnsi="Times New Roman" w:cs="Times New Roman"/>
                <w:lang w:val="ru-RU"/>
              </w:rPr>
              <w:t>Предложения, содержащие не</w:t>
            </w:r>
            <w:r>
              <w:rPr>
                <w:rFonts w:ascii="Times New Roman" w:hAnsi="Times New Roman" w:cs="Times New Roman"/>
                <w:lang w:val="ru-RU"/>
              </w:rPr>
              <w:t>соответствующие к техническому заданию</w:t>
            </w:r>
            <w:r w:rsidRPr="008857B7">
              <w:rPr>
                <w:rFonts w:ascii="Times New Roman" w:hAnsi="Times New Roman" w:cs="Times New Roman"/>
                <w:lang w:val="ru-RU"/>
              </w:rPr>
              <w:t>, отклоняются.</w:t>
            </w:r>
          </w:p>
        </w:tc>
      </w:tr>
      <w:tr w:rsidR="00DE706B" w:rsidRPr="00FD1336" w14:paraId="257229A9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23E4D565" w14:textId="32B1440B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Гарантийное обеспечение исполнения договора (ГОИД)</w:t>
            </w:r>
          </w:p>
        </w:tc>
        <w:tc>
          <w:tcPr>
            <w:tcW w:w="8011" w:type="dxa"/>
          </w:tcPr>
          <w:p w14:paraId="1CDB55AA" w14:textId="654E7EAD" w:rsidR="00DE706B" w:rsidRPr="002A61A4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 xml:space="preserve">ГОИД оформляется </w:t>
            </w:r>
            <w:r w:rsidRPr="00C0532B">
              <w:rPr>
                <w:rFonts w:ascii="Times New Roman" w:hAnsi="Times New Roman" w:cs="Times New Roman"/>
                <w:b/>
                <w:bCs/>
                <w:lang w:val="ru-RU"/>
              </w:rPr>
              <w:t>победителем конкурса</w:t>
            </w:r>
            <w:r w:rsidRPr="00C0532B">
              <w:rPr>
                <w:rFonts w:ascii="Times New Roman" w:hAnsi="Times New Roman" w:cs="Times New Roman"/>
                <w:lang w:val="ru-RU"/>
              </w:rPr>
              <w:t xml:space="preserve"> в форме </w:t>
            </w:r>
            <w:r w:rsidRPr="00C0532B">
              <w:rPr>
                <w:rFonts w:ascii="Times New Roman" w:hAnsi="Times New Roman" w:cs="Times New Roman"/>
                <w:b/>
                <w:bCs/>
                <w:lang w:val="ru-RU"/>
              </w:rPr>
              <w:t>Декларации</w:t>
            </w:r>
            <w:r w:rsidRPr="00C0532B">
              <w:rPr>
                <w:rFonts w:ascii="Times New Roman" w:hAnsi="Times New Roman" w:cs="Times New Roman"/>
                <w:lang w:val="ru-RU"/>
              </w:rPr>
              <w:t>, согласно требованиям конкурсной документации и требованиям к поставщику для обеспечения исполнения обязательств по договору.</w:t>
            </w:r>
          </w:p>
        </w:tc>
      </w:tr>
      <w:tr w:rsidR="00DE706B" w:rsidRPr="00FD1336" w14:paraId="3562DA62" w14:textId="77777777" w:rsidTr="004B338A">
        <w:trPr>
          <w:gridAfter w:val="1"/>
          <w:wAfter w:w="7" w:type="dxa"/>
        </w:trPr>
        <w:tc>
          <w:tcPr>
            <w:tcW w:w="2178" w:type="dxa"/>
          </w:tcPr>
          <w:p w14:paraId="6F150CFB" w14:textId="4CD9566E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t>Дополнительные условия</w:t>
            </w:r>
          </w:p>
        </w:tc>
        <w:tc>
          <w:tcPr>
            <w:tcW w:w="8011" w:type="dxa"/>
          </w:tcPr>
          <w:p w14:paraId="747E3639" w14:textId="77777777" w:rsidR="00DE706B" w:rsidRPr="002A61A4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2A61A4">
              <w:rPr>
                <w:rFonts w:ascii="Times New Roman" w:hAnsi="Times New Roman" w:cs="Times New Roman"/>
                <w:lang w:val="ru-RU"/>
              </w:rPr>
              <w:t xml:space="preserve">Заказчик имеет право принимать или отклонять любое предложение, а также отменить конкурс на любой стадии без обязательств перед участниками. </w:t>
            </w:r>
          </w:p>
          <w:p w14:paraId="28F32BFC" w14:textId="77777777" w:rsidR="00DE706B" w:rsidRPr="002A61A4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2A61A4">
              <w:rPr>
                <w:rFonts w:ascii="Times New Roman" w:hAnsi="Times New Roman" w:cs="Times New Roman"/>
                <w:lang w:val="ru-RU"/>
              </w:rPr>
              <w:t xml:space="preserve">Конкурсные предложения, поданные после истечения срока, </w:t>
            </w:r>
            <w:r w:rsidRPr="002A61A4">
              <w:rPr>
                <w:rFonts w:ascii="Times New Roman" w:hAnsi="Times New Roman" w:cs="Times New Roman"/>
                <w:b/>
                <w:bCs/>
                <w:lang w:val="ru-RU"/>
              </w:rPr>
              <w:t>не принимаются</w:t>
            </w:r>
            <w:r w:rsidRPr="002A61A4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13EB1F04" w14:textId="77777777" w:rsidR="00DE706B" w:rsidRPr="002A61A4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2A61A4">
              <w:rPr>
                <w:rFonts w:ascii="Times New Roman" w:hAnsi="Times New Roman" w:cs="Times New Roman"/>
                <w:lang w:val="ru-RU"/>
              </w:rPr>
              <w:t xml:space="preserve">Подавая предложение, участник автоматически соглашается со всеми условиями процедуры. </w:t>
            </w:r>
          </w:p>
          <w:p w14:paraId="3E11A655" w14:textId="77777777" w:rsidR="00DE706B" w:rsidRPr="002A61A4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2A61A4">
              <w:rPr>
                <w:rFonts w:ascii="Times New Roman" w:hAnsi="Times New Roman" w:cs="Times New Roman"/>
                <w:lang w:val="ru-RU"/>
              </w:rPr>
              <w:t xml:space="preserve">Каждый участник вправе подать </w:t>
            </w:r>
            <w:r w:rsidRPr="002A61A4">
              <w:rPr>
                <w:rFonts w:ascii="Times New Roman" w:hAnsi="Times New Roman" w:cs="Times New Roman"/>
                <w:b/>
                <w:bCs/>
                <w:lang w:val="ru-RU"/>
              </w:rPr>
              <w:t>только одну</w:t>
            </w:r>
            <w:r w:rsidRPr="002A61A4">
              <w:rPr>
                <w:rFonts w:ascii="Times New Roman" w:hAnsi="Times New Roman" w:cs="Times New Roman"/>
                <w:lang w:val="ru-RU"/>
              </w:rPr>
              <w:t xml:space="preserve"> конкурсную заявку. </w:t>
            </w:r>
          </w:p>
          <w:p w14:paraId="4626E877" w14:textId="77777777" w:rsidR="00DE706B" w:rsidRPr="002A61A4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2A61A4">
              <w:rPr>
                <w:rFonts w:ascii="Times New Roman" w:hAnsi="Times New Roman" w:cs="Times New Roman"/>
                <w:lang w:val="ru-RU"/>
              </w:rPr>
              <w:lastRenderedPageBreak/>
              <w:t xml:space="preserve">Изменения в конкурсные предложения в течение срока их действия </w:t>
            </w:r>
            <w:r w:rsidRPr="002A61A4">
              <w:rPr>
                <w:rFonts w:ascii="Times New Roman" w:hAnsi="Times New Roman" w:cs="Times New Roman"/>
                <w:b/>
                <w:bCs/>
                <w:lang w:val="ru-RU"/>
              </w:rPr>
              <w:t>не допускаются</w:t>
            </w:r>
            <w:r w:rsidRPr="002A61A4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DB0F20C" w14:textId="0C997996" w:rsidR="00DE706B" w:rsidRPr="002A61A4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2A61A4">
              <w:rPr>
                <w:rFonts w:ascii="Times New Roman" w:hAnsi="Times New Roman" w:cs="Times New Roman"/>
                <w:lang w:val="ru-RU"/>
              </w:rPr>
              <w:t xml:space="preserve">Вопросы по конкурсу направляются на адрес: </w:t>
            </w:r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</w:rPr>
              <w:t>Meerim</w:t>
            </w:r>
            <w:r w:rsidR="00D05AAF" w:rsidRPr="00301D27">
              <w:rPr>
                <w:rStyle w:val="aff8"/>
                <w:rFonts w:ascii="Times New Roman" w:hAnsi="Times New Roman" w:cs="Times New Roman"/>
                <w:b/>
                <w:bCs/>
                <w:lang w:val="ru-RU"/>
              </w:rPr>
              <w:t>.</w:t>
            </w:r>
            <w:proofErr w:type="spellStart"/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</w:rPr>
              <w:t>toibaeva</w:t>
            </w:r>
            <w:proofErr w:type="spellEnd"/>
            <w:r w:rsidR="00D05AAF" w:rsidRPr="00301D27">
              <w:rPr>
                <w:rStyle w:val="aff8"/>
                <w:rFonts w:ascii="Times New Roman" w:hAnsi="Times New Roman" w:cs="Times New Roman"/>
                <w:b/>
                <w:bCs/>
                <w:lang w:val="ru-RU"/>
              </w:rPr>
              <w:t>@</w:t>
            </w:r>
            <w:proofErr w:type="spellStart"/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="00D05AAF" w:rsidRPr="00301D27">
              <w:rPr>
                <w:rStyle w:val="aff8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D05AAF" w:rsidRPr="00D05AAF">
              <w:rPr>
                <w:rStyle w:val="aff8"/>
                <w:rFonts w:ascii="Times New Roman" w:hAnsi="Times New Roman" w:cs="Times New Roman"/>
                <w:b/>
                <w:bCs/>
              </w:rPr>
              <w:t>kg</w:t>
            </w:r>
            <w:r w:rsidRPr="002A61A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159FFABD" w14:textId="6842A7E0" w:rsidR="00DE706B" w:rsidRPr="00C0532B" w:rsidRDefault="00DE706B" w:rsidP="00DE706B">
            <w:pPr>
              <w:rPr>
                <w:rFonts w:ascii="Times New Roman" w:hAnsi="Times New Roman" w:cs="Times New Roman"/>
                <w:lang w:val="ru-RU"/>
              </w:rPr>
            </w:pPr>
            <w:r w:rsidRPr="002A61A4">
              <w:rPr>
                <w:rFonts w:ascii="Times New Roman" w:hAnsi="Times New Roman" w:cs="Times New Roman"/>
                <w:lang w:val="ru-RU"/>
              </w:rPr>
              <w:t xml:space="preserve">Вопросы принимаются </w:t>
            </w:r>
            <w:r w:rsidRPr="002A61A4">
              <w:rPr>
                <w:rFonts w:ascii="Times New Roman" w:hAnsi="Times New Roman" w:cs="Times New Roman"/>
                <w:b/>
                <w:bCs/>
                <w:lang w:val="ru-RU"/>
              </w:rPr>
              <w:t>не позднее чем за 3 календарных дня</w:t>
            </w:r>
            <w:r w:rsidRPr="002A61A4">
              <w:rPr>
                <w:rFonts w:ascii="Times New Roman" w:hAnsi="Times New Roman" w:cs="Times New Roman"/>
                <w:lang w:val="ru-RU"/>
              </w:rPr>
              <w:t xml:space="preserve"> до конечного срока подачи предложений.</w:t>
            </w:r>
          </w:p>
        </w:tc>
      </w:tr>
    </w:tbl>
    <w:p w14:paraId="28744D5B" w14:textId="77777777" w:rsidR="00C0532B" w:rsidRDefault="00C0532B">
      <w:pPr>
        <w:rPr>
          <w:rFonts w:ascii="Times New Roman" w:hAnsi="Times New Roman" w:cs="Times New Roman"/>
          <w:lang w:val="ru-RU"/>
        </w:rPr>
      </w:pPr>
    </w:p>
    <w:p w14:paraId="54CC9718" w14:textId="67E0422A" w:rsidR="000760D7" w:rsidRPr="00C0532B" w:rsidRDefault="002A61A4">
      <w:pPr>
        <w:rPr>
          <w:rFonts w:ascii="Times New Roman" w:hAnsi="Times New Roman" w:cs="Times New Roman"/>
          <w:lang w:val="ru-RU"/>
        </w:rPr>
      </w:pPr>
      <w:r w:rsidRPr="00C0532B">
        <w:rPr>
          <w:rFonts w:ascii="Times New Roman" w:hAnsi="Times New Roman" w:cs="Times New Roman"/>
          <w:lang w:val="ru-RU"/>
        </w:rPr>
        <w:br/>
      </w:r>
      <w:r w:rsidRPr="00C0532B">
        <w:rPr>
          <w:rFonts w:ascii="Times New Roman" w:hAnsi="Times New Roman" w:cs="Times New Roman"/>
          <w:lang w:val="ru-RU"/>
        </w:rPr>
        <w:br/>
      </w:r>
    </w:p>
    <w:sectPr w:rsidR="000760D7" w:rsidRPr="00C0532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DCC0415"/>
    <w:multiLevelType w:val="multilevel"/>
    <w:tmpl w:val="99340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8008D5"/>
    <w:multiLevelType w:val="multilevel"/>
    <w:tmpl w:val="1230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A814BD"/>
    <w:multiLevelType w:val="hybridMultilevel"/>
    <w:tmpl w:val="90D49A9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8710E"/>
    <w:multiLevelType w:val="multilevel"/>
    <w:tmpl w:val="C8A02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3342C9"/>
    <w:multiLevelType w:val="hybridMultilevel"/>
    <w:tmpl w:val="862CB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A7B4A"/>
    <w:multiLevelType w:val="multilevel"/>
    <w:tmpl w:val="29FE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716406"/>
    <w:multiLevelType w:val="multilevel"/>
    <w:tmpl w:val="16DE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2A523A"/>
    <w:multiLevelType w:val="multilevel"/>
    <w:tmpl w:val="9724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9D3D49"/>
    <w:multiLevelType w:val="multilevel"/>
    <w:tmpl w:val="9032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EF2B19"/>
    <w:multiLevelType w:val="multilevel"/>
    <w:tmpl w:val="4352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0946AD"/>
    <w:multiLevelType w:val="multilevel"/>
    <w:tmpl w:val="1B50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7F491C"/>
    <w:multiLevelType w:val="multilevel"/>
    <w:tmpl w:val="0B006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2B2A97"/>
    <w:multiLevelType w:val="hybridMultilevel"/>
    <w:tmpl w:val="2DFA48E0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415835"/>
    <w:multiLevelType w:val="multilevel"/>
    <w:tmpl w:val="762AC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2D20F0"/>
    <w:multiLevelType w:val="multilevel"/>
    <w:tmpl w:val="9032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EA79BF"/>
    <w:multiLevelType w:val="multilevel"/>
    <w:tmpl w:val="370C2B5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906EB4"/>
    <w:multiLevelType w:val="multilevel"/>
    <w:tmpl w:val="A314C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2741923">
    <w:abstractNumId w:val="8"/>
  </w:num>
  <w:num w:numId="2" w16cid:durableId="2134787461">
    <w:abstractNumId w:val="6"/>
  </w:num>
  <w:num w:numId="3" w16cid:durableId="2094618283">
    <w:abstractNumId w:val="5"/>
  </w:num>
  <w:num w:numId="4" w16cid:durableId="599946157">
    <w:abstractNumId w:val="4"/>
  </w:num>
  <w:num w:numId="5" w16cid:durableId="146166703">
    <w:abstractNumId w:val="7"/>
  </w:num>
  <w:num w:numId="6" w16cid:durableId="1153641736">
    <w:abstractNumId w:val="3"/>
  </w:num>
  <w:num w:numId="7" w16cid:durableId="1685746655">
    <w:abstractNumId w:val="2"/>
  </w:num>
  <w:num w:numId="8" w16cid:durableId="1719552752">
    <w:abstractNumId w:val="1"/>
  </w:num>
  <w:num w:numId="9" w16cid:durableId="1953827529">
    <w:abstractNumId w:val="0"/>
  </w:num>
  <w:num w:numId="10" w16cid:durableId="1079212447">
    <w:abstractNumId w:val="25"/>
  </w:num>
  <w:num w:numId="11" w16cid:durableId="1467353825">
    <w:abstractNumId w:val="19"/>
  </w:num>
  <w:num w:numId="12" w16cid:durableId="2095781276">
    <w:abstractNumId w:val="17"/>
  </w:num>
  <w:num w:numId="13" w16cid:durableId="502206318">
    <w:abstractNumId w:val="12"/>
  </w:num>
  <w:num w:numId="14" w16cid:durableId="830489807">
    <w:abstractNumId w:val="16"/>
  </w:num>
  <w:num w:numId="15" w16cid:durableId="1067263664">
    <w:abstractNumId w:val="22"/>
  </w:num>
  <w:num w:numId="16" w16cid:durableId="1476533290">
    <w:abstractNumId w:val="15"/>
  </w:num>
  <w:num w:numId="17" w16cid:durableId="498497176">
    <w:abstractNumId w:val="20"/>
  </w:num>
  <w:num w:numId="18" w16cid:durableId="1686132545">
    <w:abstractNumId w:val="11"/>
  </w:num>
  <w:num w:numId="19" w16cid:durableId="1275943593">
    <w:abstractNumId w:val="13"/>
  </w:num>
  <w:num w:numId="20" w16cid:durableId="1494636428">
    <w:abstractNumId w:val="21"/>
  </w:num>
  <w:num w:numId="21" w16cid:durableId="1382285826">
    <w:abstractNumId w:val="10"/>
  </w:num>
  <w:num w:numId="22" w16cid:durableId="1110586880">
    <w:abstractNumId w:val="23"/>
  </w:num>
  <w:num w:numId="23" w16cid:durableId="2065255503">
    <w:abstractNumId w:val="18"/>
  </w:num>
  <w:num w:numId="24" w16cid:durableId="1631394464">
    <w:abstractNumId w:val="24"/>
  </w:num>
  <w:num w:numId="25" w16cid:durableId="509414975">
    <w:abstractNumId w:val="9"/>
  </w:num>
  <w:num w:numId="26" w16cid:durableId="12520865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0EE6"/>
    <w:rsid w:val="00071C58"/>
    <w:rsid w:val="000760D7"/>
    <w:rsid w:val="000902DE"/>
    <w:rsid w:val="0015074B"/>
    <w:rsid w:val="001669D9"/>
    <w:rsid w:val="001D4886"/>
    <w:rsid w:val="001E37CE"/>
    <w:rsid w:val="0029639D"/>
    <w:rsid w:val="002A49D7"/>
    <w:rsid w:val="002A61A4"/>
    <w:rsid w:val="002A76E8"/>
    <w:rsid w:val="00301D27"/>
    <w:rsid w:val="00317B67"/>
    <w:rsid w:val="00326F90"/>
    <w:rsid w:val="00382DC3"/>
    <w:rsid w:val="003B2075"/>
    <w:rsid w:val="003C19FF"/>
    <w:rsid w:val="003D3638"/>
    <w:rsid w:val="00446193"/>
    <w:rsid w:val="004A76CA"/>
    <w:rsid w:val="004B338A"/>
    <w:rsid w:val="004E2596"/>
    <w:rsid w:val="00533F69"/>
    <w:rsid w:val="0055421E"/>
    <w:rsid w:val="005B0214"/>
    <w:rsid w:val="005B7993"/>
    <w:rsid w:val="006A61EC"/>
    <w:rsid w:val="006E528D"/>
    <w:rsid w:val="0071349C"/>
    <w:rsid w:val="0072254F"/>
    <w:rsid w:val="00757921"/>
    <w:rsid w:val="00770A79"/>
    <w:rsid w:val="00791DC0"/>
    <w:rsid w:val="00822860"/>
    <w:rsid w:val="00834A85"/>
    <w:rsid w:val="00835074"/>
    <w:rsid w:val="00843387"/>
    <w:rsid w:val="00874CA0"/>
    <w:rsid w:val="008857B7"/>
    <w:rsid w:val="008A0EE1"/>
    <w:rsid w:val="008A1C6F"/>
    <w:rsid w:val="008B61FC"/>
    <w:rsid w:val="00974471"/>
    <w:rsid w:val="009D4504"/>
    <w:rsid w:val="009E4682"/>
    <w:rsid w:val="009F065C"/>
    <w:rsid w:val="00AA1D8D"/>
    <w:rsid w:val="00AA7BCE"/>
    <w:rsid w:val="00AB05ED"/>
    <w:rsid w:val="00B47730"/>
    <w:rsid w:val="00B62BB4"/>
    <w:rsid w:val="00BA0116"/>
    <w:rsid w:val="00BC628A"/>
    <w:rsid w:val="00BD53A9"/>
    <w:rsid w:val="00BE014D"/>
    <w:rsid w:val="00C0532B"/>
    <w:rsid w:val="00C35269"/>
    <w:rsid w:val="00CB0664"/>
    <w:rsid w:val="00CE059E"/>
    <w:rsid w:val="00CF2DDC"/>
    <w:rsid w:val="00D05AAF"/>
    <w:rsid w:val="00D53F06"/>
    <w:rsid w:val="00DA1548"/>
    <w:rsid w:val="00DE6703"/>
    <w:rsid w:val="00DE706B"/>
    <w:rsid w:val="00E56CFB"/>
    <w:rsid w:val="00EC4287"/>
    <w:rsid w:val="00F40306"/>
    <w:rsid w:val="00F9105B"/>
    <w:rsid w:val="00FC693F"/>
    <w:rsid w:val="00FD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FB18A0"/>
  <w14:defaultImageDpi w14:val="300"/>
  <w15:docId w15:val="{4968BA19-F58A-4068-ABC2-D23506A77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C0532B"/>
    <w:rPr>
      <w:color w:val="0000FF" w:themeColor="hyperlink"/>
      <w:u w:val="single"/>
    </w:rPr>
  </w:style>
  <w:style w:type="character" w:styleId="aff9">
    <w:name w:val="Unresolved Mention"/>
    <w:basedOn w:val="a2"/>
    <w:uiPriority w:val="99"/>
    <w:semiHidden/>
    <w:unhideWhenUsed/>
    <w:rsid w:val="00C05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655</Words>
  <Characters>4652</Characters>
  <Application>Microsoft Office Word</Application>
  <DocSecurity>0</DocSecurity>
  <Lines>136</Lines>
  <Paragraphs>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Meerim Toibaeva</cp:lastModifiedBy>
  <cp:revision>3</cp:revision>
  <cp:lastPrinted>2026-04-21T08:32:00Z</cp:lastPrinted>
  <dcterms:created xsi:type="dcterms:W3CDTF">2026-04-21T10:18:00Z</dcterms:created>
  <dcterms:modified xsi:type="dcterms:W3CDTF">2026-04-21T10:23:00Z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2026-03-18T04:53:46Z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45d5b200-3449-4e81-bd6d-c5a6ea437d0b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